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Search Property Attachment and Disposal a matter involving disputed documents or records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Search Property Attachment and Disposal a matter involving disputed documents or records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